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6688802" name="019e1bfc-5d82-7f92-804f-c6c2a8c8b0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056127" name="019e1bfc-5d82-7f92-804f-c6c2a8c8b0f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Decke/Wand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1040764" name="019e1bfe-72dd-748d-bd94-c86512e53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191787" name="019e1bfe-72dd-748d-bd94-c86512e5342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631962" name="019e1bfd-1706-7f49-a52f-c22f0c227d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686356" name="019e1bfd-1706-7f49-a52f-c22f0c227d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8028972" name="019e1bff-0fc2-70bd-96b9-a94d2ff6b8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088719" name="019e1bff-0fc2-70bd-96b9-a94d2ff6b85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0991862" name="019e1bfd-ca93-795e-b588-259a22a6f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836520" name="019e1bfd-ca93-795e-b588-259a22a6f1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8849873" name="019e1c3d-7499-7c5c-90d8-1fffdbc73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931884" name="019e1c3d-7499-7c5c-90d8-1fffdbc734b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28227" name="019e1bff-6f66-7eb5-b948-583d5c097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311612" name="019e1bff-6f66-7eb5-b948-583d5c0977a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4457313" name="019e1bf8-ad70-7d76-811b-c66b0021d7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19489" name="019e1bf8-ad70-7d76-811b-c66b0021d7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9833710" name="019e1c21-8742-78a2-87e8-e4fb279288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30517" name="019e1c21-8742-78a2-87e8-e4fb2792886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5702707" name="019e1c42-ef2a-7505-bfe4-078ab95fb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24377" name="019e1c42-ef2a-7505-bfe4-078ab95fbb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6289776" name="019e1c55-90d7-79a8-bbe1-4c76b7fd0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535101" name="019e1c55-90d7-79a8-bbe1-4c76b7fd01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2270330" name="019e1c22-3d70-752d-becc-0f0294c21f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38021" name="019e1c22-3d70-752d-becc-0f0294c21f5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Radiatorennischen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Radiatorennischen </w:t>
            </w:r>
          </w:p>
        </w:tc>
        <w:tc>
          <w:p>
            <w:pPr>
              <w:spacing w:before="0" w:after="0" w:line="240" w:lineRule="auto"/>
            </w:pPr>
            <w:r>
              <w:t>Korkisolation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4718740" name="019e1c30-fc95-7602-83ab-040e2a35e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502536" name="019e1c30-fc95-7602-83ab-040e2a35e7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Esszimmer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071262" name="019e1c32-6e94-78bd-aab9-f186be9ae4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215212" name="019e1c32-6e94-78bd-aab9-f186be9ae4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Türen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701062" name="019e1c3f-69ed-73e1-8be8-192faccd6b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12049" name="019e1c3f-69ed-73e1-8be8-192faccd6b7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Wasserleitung</w:t>
            </w:r>
          </w:p>
        </w:tc>
        <w:tc>
          <w:p>
            <w:pPr>
              <w:spacing w:before="0" w:after="0" w:line="240" w:lineRule="auto"/>
            </w:pPr>
            <w:r>
              <w:t>Rohrisolation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298680" name="019e1c40-e5e6-7940-8274-496f4773a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995705" name="019e1c40-e5e6-7940-8274-496f4773ab8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Kellerboden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4981946" name="019e1c44-4b2f-7add-9c94-fa55d874f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149634" name="019e1c44-4b2f-7add-9c94-fa55d874f11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460522" name="019e1c46-0196-7ce2-9e3d-49806a1c3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064946" name="019e1c46-0196-7ce2-9e3d-49806a1c339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 </w:t>
            </w:r>
          </w:p>
        </w:tc>
        <w:tc>
          <w:p>
            <w:pPr>
              <w:spacing w:before="0" w:after="0" w:line="240" w:lineRule="auto"/>
            </w:pPr>
            <w:r>
              <w:t>Rauchabzug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3796310" name="019e1c43-b074-756c-abfe-f7496037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132755" name="019e1c43-b074-756c-abfe-f74960375c3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7046873" name="019e1c51-bcc4-704a-8580-e7f44f04c1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866025" name="019e1c51-bcc4-704a-8580-e7f44f04c10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2718526" name="019e1c58-2790-707b-97cb-1de8aa64f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44489" name="019e1c58-2790-707b-97cb-1de8aa64fcc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0404617" name="019e1bf7-f905-7eae-b651-097931a75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68363" name="019e1bf7-f905-7eae-b651-097931a75c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Rigiweg 2, 8855 Wangen, Schweiz</w:t>
          </w:r>
        </w:p>
        <w:p>
          <w:pPr>
            <w:spacing w:before="0" w:after="0"/>
          </w:pPr>
          <w:r>
            <w:t>909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